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9D8C8C" w14:textId="0F862CD7" w:rsidR="008778C4" w:rsidRDefault="008778C4" w:rsidP="00B65941">
      <w:bookmarkStart w:id="0" w:name="_GoBack"/>
      <w:bookmarkEnd w:id="0"/>
    </w:p>
    <w:p w14:paraId="1D642056" w14:textId="3DD30EAE" w:rsidR="002E08C1" w:rsidRDefault="00B65941" w:rsidP="002E08C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9555A">
        <w:rPr>
          <w:rFonts w:ascii="Times New Roman" w:hAnsi="Times New Roman"/>
          <w:b/>
          <w:bCs/>
          <w:sz w:val="24"/>
          <w:szCs w:val="24"/>
          <w:lang w:val="ru-RU"/>
        </w:rPr>
        <w:t>ПОСТАТЕЙНЫЙ КОММЕНТАРИЙ К ГРАЖДАНСКОМУ КОДЕКСУ Р</w:t>
      </w:r>
      <w:r w:rsidR="002E08C1">
        <w:rPr>
          <w:rFonts w:ascii="Times New Roman" w:hAnsi="Times New Roman"/>
          <w:b/>
          <w:bCs/>
          <w:sz w:val="24"/>
          <w:szCs w:val="24"/>
          <w:lang w:val="ru-RU"/>
        </w:rPr>
        <w:t xml:space="preserve">ЕСПУБЛИКИ </w:t>
      </w:r>
      <w:r w:rsidRPr="0039555A">
        <w:rPr>
          <w:rFonts w:ascii="Times New Roman" w:hAnsi="Times New Roman"/>
          <w:b/>
          <w:bCs/>
          <w:sz w:val="24"/>
          <w:szCs w:val="24"/>
          <w:lang w:val="ru-RU"/>
        </w:rPr>
        <w:t>К</w:t>
      </w:r>
      <w:r w:rsidR="002E08C1">
        <w:rPr>
          <w:rFonts w:ascii="Times New Roman" w:hAnsi="Times New Roman"/>
          <w:b/>
          <w:bCs/>
          <w:sz w:val="24"/>
          <w:szCs w:val="24"/>
          <w:lang w:val="ru-RU"/>
        </w:rPr>
        <w:t xml:space="preserve">АЗАХСТАН </w:t>
      </w:r>
    </w:p>
    <w:p w14:paraId="0E3A7AF2" w14:textId="11289AE2" w:rsidR="00B65941" w:rsidRDefault="00B65941" w:rsidP="002E08C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9555A">
        <w:rPr>
          <w:rFonts w:ascii="Times New Roman" w:hAnsi="Times New Roman"/>
          <w:b/>
          <w:bCs/>
          <w:sz w:val="24"/>
          <w:szCs w:val="24"/>
          <w:lang w:val="ru-RU"/>
        </w:rPr>
        <w:t>(ОБЩАЯ ЧАСТЬ)</w:t>
      </w:r>
    </w:p>
    <w:p w14:paraId="5DCA8812" w14:textId="77777777" w:rsidR="006D3CE1" w:rsidRDefault="006D3CE1" w:rsidP="002E08C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4A76EB68" w14:textId="77777777" w:rsidR="009A4916" w:rsidRDefault="009A4916" w:rsidP="009A491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4F31DEF4" w14:textId="77777777" w:rsidR="009A4916" w:rsidRPr="002831E1" w:rsidRDefault="009A4916" w:rsidP="009A49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9555A">
        <w:rPr>
          <w:rFonts w:ascii="Times New Roman" w:hAnsi="Times New Roman"/>
          <w:sz w:val="24"/>
          <w:szCs w:val="24"/>
          <w:lang w:val="ru-RU"/>
        </w:rPr>
        <w:t>Юридической фирмой «З</w:t>
      </w:r>
      <w:r>
        <w:rPr>
          <w:rFonts w:ascii="Times New Roman" w:hAnsi="Times New Roman"/>
          <w:sz w:val="24"/>
          <w:szCs w:val="24"/>
          <w:lang w:val="ru-RU"/>
        </w:rPr>
        <w:t>АНГЕР</w:t>
      </w:r>
      <w:r w:rsidRPr="0039555A">
        <w:rPr>
          <w:rFonts w:ascii="Times New Roman" w:hAnsi="Times New Roman"/>
          <w:sz w:val="24"/>
          <w:szCs w:val="24"/>
          <w:lang w:val="ru-RU"/>
        </w:rPr>
        <w:t>» издан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164ED">
        <w:rPr>
          <w:rFonts w:ascii="Times New Roman" w:hAnsi="Times New Roman"/>
          <w:b/>
          <w:bCs/>
          <w:sz w:val="24"/>
          <w:szCs w:val="24"/>
          <w:lang w:val="ru-RU"/>
        </w:rPr>
        <w:t>четвертый том</w:t>
      </w:r>
      <w:r w:rsidRPr="00A9156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9555A">
        <w:rPr>
          <w:rFonts w:ascii="Times New Roman" w:hAnsi="Times New Roman"/>
          <w:sz w:val="24"/>
          <w:szCs w:val="24"/>
          <w:lang w:val="ru-RU"/>
        </w:rPr>
        <w:t>постатейного Комментария к Гражданскому кодексу Республики Казахстан (Общая часть)</w:t>
      </w:r>
      <w:r w:rsidRPr="002831E1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14:paraId="47431F3E" w14:textId="77777777" w:rsidR="009A4916" w:rsidRPr="002831E1" w:rsidRDefault="009A4916" w:rsidP="009A491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751256E0" w14:textId="77777777" w:rsidR="009A4916" w:rsidRPr="002831E1" w:rsidRDefault="009A4916" w:rsidP="009A49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831E1">
        <w:rPr>
          <w:rFonts w:ascii="Times New Roman" w:hAnsi="Times New Roman"/>
          <w:b/>
          <w:bCs/>
          <w:sz w:val="24"/>
          <w:szCs w:val="24"/>
          <w:lang w:val="ru-RU"/>
        </w:rPr>
        <w:t>Ответственный редактор</w:t>
      </w:r>
      <w:r w:rsidRPr="002831E1">
        <w:rPr>
          <w:rFonts w:ascii="Times New Roman" w:hAnsi="Times New Roman"/>
          <w:sz w:val="24"/>
          <w:szCs w:val="24"/>
          <w:lang w:val="ru-RU"/>
        </w:rPr>
        <w:t xml:space="preserve"> – академик НАН РК, </w:t>
      </w:r>
      <w:proofErr w:type="spellStart"/>
      <w:r w:rsidRPr="002831E1">
        <w:rPr>
          <w:rFonts w:ascii="Times New Roman" w:hAnsi="Times New Roman"/>
          <w:sz w:val="24"/>
          <w:szCs w:val="24"/>
          <w:lang w:val="ru-RU"/>
        </w:rPr>
        <w:t>д.ю.н</w:t>
      </w:r>
      <w:proofErr w:type="spellEnd"/>
      <w:r w:rsidRPr="002831E1">
        <w:rPr>
          <w:rFonts w:ascii="Times New Roman" w:hAnsi="Times New Roman"/>
          <w:sz w:val="24"/>
          <w:szCs w:val="24"/>
          <w:lang w:val="ru-RU"/>
        </w:rPr>
        <w:t xml:space="preserve">., профессор Сулейменов М.К. </w:t>
      </w:r>
    </w:p>
    <w:p w14:paraId="5B9BC8E8" w14:textId="77777777" w:rsidR="009A4916" w:rsidRDefault="009A4916" w:rsidP="009A4916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2775E1A" w14:textId="77777777" w:rsidR="009A4916" w:rsidRPr="007410A7" w:rsidRDefault="009A4916" w:rsidP="009A4916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410A7">
        <w:rPr>
          <w:rFonts w:ascii="Times New Roman" w:hAnsi="Times New Roman"/>
          <w:sz w:val="24"/>
          <w:szCs w:val="24"/>
          <w:lang w:val="ru-RU"/>
        </w:rPr>
        <w:t xml:space="preserve">Книга 4  является продолжением </w:t>
      </w:r>
      <w:r w:rsidRPr="0039555A">
        <w:rPr>
          <w:rFonts w:ascii="Times New Roman" w:hAnsi="Times New Roman"/>
          <w:sz w:val="24"/>
          <w:szCs w:val="24"/>
          <w:lang w:val="ru-RU"/>
        </w:rPr>
        <w:t>постатейного Комментария к Г</w:t>
      </w:r>
      <w:r>
        <w:rPr>
          <w:rFonts w:ascii="Times New Roman" w:hAnsi="Times New Roman"/>
          <w:sz w:val="24"/>
          <w:szCs w:val="24"/>
          <w:lang w:val="ru-RU"/>
        </w:rPr>
        <w:t>К РК</w:t>
      </w:r>
      <w:r w:rsidRPr="0039555A">
        <w:rPr>
          <w:rFonts w:ascii="Times New Roman" w:hAnsi="Times New Roman"/>
          <w:sz w:val="24"/>
          <w:szCs w:val="24"/>
          <w:lang w:val="ru-RU"/>
        </w:rPr>
        <w:t xml:space="preserve"> (Общая часть)</w:t>
      </w:r>
      <w:r>
        <w:rPr>
          <w:rFonts w:ascii="Times New Roman" w:hAnsi="Times New Roman"/>
          <w:sz w:val="24"/>
          <w:szCs w:val="24"/>
          <w:lang w:val="ru-RU"/>
        </w:rPr>
        <w:t xml:space="preserve"> в четырех томах (</w:t>
      </w:r>
      <w:r w:rsidRPr="007410A7">
        <w:rPr>
          <w:rFonts w:ascii="Times New Roman" w:hAnsi="Times New Roman"/>
          <w:sz w:val="24"/>
          <w:szCs w:val="24"/>
          <w:lang w:val="ru-RU"/>
        </w:rPr>
        <w:t>Книг</w:t>
      </w:r>
      <w:r>
        <w:rPr>
          <w:rFonts w:ascii="Times New Roman" w:hAnsi="Times New Roman"/>
          <w:sz w:val="24"/>
          <w:szCs w:val="24"/>
          <w:lang w:val="ru-RU"/>
        </w:rPr>
        <w:t>а</w:t>
      </w:r>
      <w:r w:rsidRPr="007410A7">
        <w:rPr>
          <w:rFonts w:ascii="Times New Roman" w:hAnsi="Times New Roman"/>
          <w:sz w:val="24"/>
          <w:szCs w:val="24"/>
          <w:lang w:val="ru-RU"/>
        </w:rPr>
        <w:t xml:space="preserve"> 1</w:t>
      </w:r>
      <w:r>
        <w:rPr>
          <w:rFonts w:ascii="Times New Roman" w:hAnsi="Times New Roman"/>
          <w:sz w:val="24"/>
          <w:szCs w:val="24"/>
          <w:lang w:val="ru-RU"/>
        </w:rPr>
        <w:t xml:space="preserve"> издана </w:t>
      </w:r>
      <w:r w:rsidRPr="007410A7">
        <w:rPr>
          <w:rFonts w:ascii="Times New Roman" w:hAnsi="Times New Roman"/>
          <w:sz w:val="24"/>
          <w:szCs w:val="24"/>
          <w:lang w:val="ru-RU"/>
        </w:rPr>
        <w:t>в 2020 г</w:t>
      </w:r>
      <w:r>
        <w:rPr>
          <w:rFonts w:ascii="Times New Roman" w:hAnsi="Times New Roman"/>
          <w:sz w:val="24"/>
          <w:szCs w:val="24"/>
          <w:lang w:val="ru-RU"/>
        </w:rPr>
        <w:t>.</w:t>
      </w:r>
      <w:r w:rsidRPr="007410A7">
        <w:rPr>
          <w:rFonts w:ascii="Times New Roman" w:hAnsi="Times New Roman"/>
          <w:sz w:val="24"/>
          <w:szCs w:val="24"/>
          <w:lang w:val="ru-RU"/>
        </w:rPr>
        <w:t>,  Книг</w:t>
      </w:r>
      <w:r>
        <w:rPr>
          <w:rFonts w:ascii="Times New Roman" w:hAnsi="Times New Roman"/>
          <w:sz w:val="24"/>
          <w:szCs w:val="24"/>
          <w:lang w:val="ru-RU"/>
        </w:rPr>
        <w:t>а</w:t>
      </w:r>
      <w:r w:rsidRPr="007410A7">
        <w:rPr>
          <w:rFonts w:ascii="Times New Roman" w:hAnsi="Times New Roman"/>
          <w:sz w:val="24"/>
          <w:szCs w:val="24"/>
          <w:lang w:val="ru-RU"/>
        </w:rPr>
        <w:t xml:space="preserve"> 2</w:t>
      </w:r>
      <w:r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7410A7">
        <w:rPr>
          <w:rFonts w:ascii="Times New Roman" w:hAnsi="Times New Roman"/>
          <w:sz w:val="24"/>
          <w:szCs w:val="24"/>
          <w:lang w:val="ru-RU"/>
        </w:rPr>
        <w:t>в 2022 г</w:t>
      </w:r>
      <w:r>
        <w:rPr>
          <w:rFonts w:ascii="Times New Roman" w:hAnsi="Times New Roman"/>
          <w:sz w:val="24"/>
          <w:szCs w:val="24"/>
          <w:lang w:val="ru-RU"/>
        </w:rPr>
        <w:t>.</w:t>
      </w:r>
      <w:r w:rsidRPr="007410A7">
        <w:rPr>
          <w:rFonts w:ascii="Times New Roman" w:hAnsi="Times New Roman"/>
          <w:sz w:val="24"/>
          <w:szCs w:val="24"/>
          <w:lang w:val="ru-RU"/>
        </w:rPr>
        <w:t>, Книг</w:t>
      </w:r>
      <w:r>
        <w:rPr>
          <w:rFonts w:ascii="Times New Roman" w:hAnsi="Times New Roman"/>
          <w:sz w:val="24"/>
          <w:szCs w:val="24"/>
          <w:lang w:val="ru-RU"/>
        </w:rPr>
        <w:t>а</w:t>
      </w:r>
      <w:r w:rsidRPr="007410A7">
        <w:rPr>
          <w:rFonts w:ascii="Times New Roman" w:hAnsi="Times New Roman"/>
          <w:sz w:val="24"/>
          <w:szCs w:val="24"/>
          <w:lang w:val="ru-RU"/>
        </w:rPr>
        <w:t xml:space="preserve"> 3</w:t>
      </w:r>
      <w:r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7410A7">
        <w:rPr>
          <w:rFonts w:ascii="Times New Roman" w:hAnsi="Times New Roman"/>
          <w:sz w:val="24"/>
          <w:szCs w:val="24"/>
          <w:lang w:val="ru-RU"/>
        </w:rPr>
        <w:t>в 2024 г</w:t>
      </w:r>
      <w:r>
        <w:rPr>
          <w:rFonts w:ascii="Times New Roman" w:hAnsi="Times New Roman"/>
          <w:sz w:val="24"/>
          <w:szCs w:val="24"/>
          <w:lang w:val="ru-RU"/>
        </w:rPr>
        <w:t>.)</w:t>
      </w:r>
      <w:r w:rsidRPr="007410A7">
        <w:rPr>
          <w:rFonts w:ascii="Times New Roman" w:hAnsi="Times New Roman"/>
          <w:sz w:val="24"/>
          <w:szCs w:val="24"/>
          <w:lang w:val="ru-RU"/>
        </w:rPr>
        <w:t>.</w:t>
      </w:r>
    </w:p>
    <w:p w14:paraId="3861BB8D" w14:textId="77777777" w:rsidR="009A4916" w:rsidRDefault="009A4916" w:rsidP="009A49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864DB3B" w14:textId="5E68AC55" w:rsidR="009A4916" w:rsidRPr="007410A7" w:rsidRDefault="009A4916" w:rsidP="009A49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831E1">
        <w:rPr>
          <w:rFonts w:ascii="Times New Roman" w:hAnsi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/>
          <w:sz w:val="24"/>
          <w:szCs w:val="24"/>
          <w:lang w:val="ru-RU"/>
        </w:rPr>
        <w:t xml:space="preserve">четвертом </w:t>
      </w:r>
      <w:r w:rsidRPr="007410A7">
        <w:rPr>
          <w:rFonts w:ascii="Times New Roman" w:hAnsi="Times New Roman"/>
          <w:bCs/>
          <w:sz w:val="24"/>
          <w:szCs w:val="24"/>
          <w:lang w:val="ru-RU"/>
        </w:rPr>
        <w:t>томе</w:t>
      </w:r>
      <w:r w:rsidRPr="002831E1">
        <w:rPr>
          <w:rFonts w:ascii="Times New Roman" w:hAnsi="Times New Roman"/>
          <w:sz w:val="24"/>
          <w:szCs w:val="24"/>
          <w:lang w:val="ru-RU"/>
        </w:rPr>
        <w:t xml:space="preserve"> (</w:t>
      </w:r>
      <w:r>
        <w:rPr>
          <w:rFonts w:ascii="Times New Roman" w:hAnsi="Times New Roman"/>
          <w:sz w:val="24"/>
          <w:szCs w:val="24"/>
          <w:lang w:val="ru-RU"/>
        </w:rPr>
        <w:t>88</w:t>
      </w:r>
      <w:r w:rsidR="003E18D4" w:rsidRPr="0074536E">
        <w:rPr>
          <w:rFonts w:ascii="Times New Roman" w:hAnsi="Times New Roman"/>
          <w:sz w:val="24"/>
          <w:szCs w:val="24"/>
          <w:lang w:val="ru-RU"/>
        </w:rPr>
        <w:t>0</w:t>
      </w:r>
      <w:r w:rsidRPr="002831E1">
        <w:rPr>
          <w:rFonts w:ascii="Times New Roman" w:hAnsi="Times New Roman"/>
          <w:sz w:val="24"/>
          <w:szCs w:val="24"/>
          <w:lang w:val="ru-RU"/>
        </w:rPr>
        <w:t xml:space="preserve"> страниц) содержатся комментарии к статьям </w:t>
      </w:r>
      <w:r>
        <w:rPr>
          <w:rFonts w:ascii="Times New Roman" w:hAnsi="Times New Roman"/>
          <w:sz w:val="24"/>
          <w:szCs w:val="24"/>
          <w:lang w:val="ru-RU"/>
        </w:rPr>
        <w:t>259</w:t>
      </w:r>
      <w:r w:rsidRPr="002831E1">
        <w:rPr>
          <w:rFonts w:ascii="Times New Roman" w:hAnsi="Times New Roman"/>
          <w:sz w:val="24"/>
          <w:szCs w:val="24"/>
          <w:lang w:val="ru-RU"/>
        </w:rPr>
        <w:t>-</w:t>
      </w:r>
      <w:r>
        <w:rPr>
          <w:rFonts w:ascii="Times New Roman" w:hAnsi="Times New Roman"/>
          <w:sz w:val="24"/>
          <w:szCs w:val="24"/>
          <w:lang w:val="ru-RU"/>
        </w:rPr>
        <w:t>405</w:t>
      </w:r>
      <w:r w:rsidRPr="002831E1">
        <w:rPr>
          <w:rFonts w:ascii="Times New Roman" w:hAnsi="Times New Roman"/>
          <w:sz w:val="24"/>
          <w:szCs w:val="24"/>
          <w:lang w:val="ru-RU"/>
        </w:rPr>
        <w:t xml:space="preserve"> Гражданского кодекса</w:t>
      </w:r>
      <w:r>
        <w:rPr>
          <w:rFonts w:ascii="Times New Roman" w:hAnsi="Times New Roman"/>
          <w:sz w:val="24"/>
          <w:szCs w:val="24"/>
          <w:lang w:val="ru-RU"/>
        </w:rPr>
        <w:t xml:space="preserve">, где </w:t>
      </w:r>
      <w:r w:rsidRPr="007410A7">
        <w:rPr>
          <w:rFonts w:ascii="Times New Roman" w:hAnsi="Times New Roman"/>
          <w:sz w:val="24"/>
          <w:szCs w:val="24"/>
          <w:lang w:val="ru-RU"/>
        </w:rPr>
        <w:t>комментируется Глава 15 Гражданского кодекса, посвященная защите права собственности и иных вещных прав, а также Раздел 3 Гражданского кодекса, посвященный обязательственному праву. В этом разделе комментируются проблемы понятия и оснований возникновения обязательства, исполнение и обеспечение исполнения обязательства, Обеспечение исполнения и ответственность за неисполнение обязательства, прекращение обязательства. Также комментируются положения об общих положениях о договоре, в частности: понятие и условия договора, заключение договора, изменение и расторжение договора.</w:t>
      </w:r>
    </w:p>
    <w:p w14:paraId="703B2A17" w14:textId="77777777" w:rsidR="009A4916" w:rsidRDefault="009A4916" w:rsidP="009A49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8CAB562" w14:textId="77777777" w:rsidR="009A4916" w:rsidRPr="007410A7" w:rsidRDefault="009A4916" w:rsidP="009A49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410A7">
        <w:rPr>
          <w:rFonts w:ascii="Times New Roman" w:hAnsi="Times New Roman"/>
          <w:sz w:val="24"/>
          <w:szCs w:val="24"/>
          <w:lang w:val="ru-RU"/>
        </w:rPr>
        <w:t>Комментарий подготовлен сотрудниками Научно-исследовательского института частного права Каспийского университета.</w:t>
      </w:r>
    </w:p>
    <w:p w14:paraId="039D425A" w14:textId="77777777" w:rsidR="009A4916" w:rsidRDefault="009A4916" w:rsidP="009A49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30730B1" w14:textId="77777777" w:rsidR="009A4916" w:rsidRPr="007410A7" w:rsidRDefault="009A4916" w:rsidP="009A491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7410A7">
        <w:rPr>
          <w:rFonts w:ascii="Times New Roman" w:hAnsi="Times New Roman"/>
          <w:sz w:val="24"/>
          <w:szCs w:val="24"/>
          <w:lang w:val="ru-RU"/>
        </w:rPr>
        <w:t>Гражданский кодекс и другие нормативные правовые акты приводятся по состоянию на 1 августа 2025 г.</w:t>
      </w:r>
    </w:p>
    <w:p w14:paraId="05E3C069" w14:textId="77777777" w:rsidR="009A4916" w:rsidRDefault="009A4916" w:rsidP="009A491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0D5921E9" w14:textId="29572604" w:rsidR="009A4916" w:rsidRDefault="009A4916" w:rsidP="009A491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AA23AB">
        <w:rPr>
          <w:rFonts w:ascii="Times New Roman" w:hAnsi="Times New Roman"/>
          <w:b/>
          <w:bCs/>
          <w:sz w:val="24"/>
          <w:szCs w:val="24"/>
          <w:lang w:val="ru-RU"/>
        </w:rPr>
        <w:t xml:space="preserve">Цена: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том 4 - 25 000 тенге</w:t>
      </w:r>
      <w:r w:rsidR="0074536E">
        <w:rPr>
          <w:rFonts w:ascii="Times New Roman" w:hAnsi="Times New Roman"/>
          <w:b/>
          <w:bCs/>
          <w:sz w:val="24"/>
          <w:szCs w:val="24"/>
          <w:lang w:val="ru-RU"/>
        </w:rPr>
        <w:t xml:space="preserve"> (цена действительна до 31 декабря 2025 года)</w:t>
      </w:r>
    </w:p>
    <w:p w14:paraId="2F76B01A" w14:textId="77777777" w:rsidR="009A4916" w:rsidRDefault="009A4916" w:rsidP="009A491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774EA1B8" w14:textId="77777777" w:rsidR="009A4916" w:rsidRDefault="009A4916" w:rsidP="009A491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9555A">
        <w:rPr>
          <w:rFonts w:ascii="Times New Roman" w:hAnsi="Times New Roman"/>
          <w:b/>
          <w:bCs/>
          <w:sz w:val="24"/>
          <w:szCs w:val="24"/>
          <w:lang w:val="ru-RU"/>
        </w:rPr>
        <w:t>Оплата: безналичный перевод</w:t>
      </w:r>
    </w:p>
    <w:p w14:paraId="1E9F0C9A" w14:textId="77777777" w:rsidR="009A4916" w:rsidRDefault="009A4916" w:rsidP="009A491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14:paraId="56B3340E" w14:textId="77777777" w:rsidR="009A4916" w:rsidRPr="0039555A" w:rsidRDefault="009A4916" w:rsidP="009A491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39555A">
        <w:rPr>
          <w:rFonts w:ascii="Times New Roman" w:hAnsi="Times New Roman"/>
          <w:b/>
          <w:sz w:val="24"/>
          <w:szCs w:val="24"/>
          <w:lang w:val="ru-RU"/>
        </w:rPr>
        <w:t>Самовывоз. Тираж ограничен. Электронная версия отсутствует.</w:t>
      </w:r>
    </w:p>
    <w:p w14:paraId="33E0DB32" w14:textId="77777777" w:rsidR="009A4916" w:rsidRPr="0039555A" w:rsidRDefault="009A4916" w:rsidP="009A49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FF40546" w14:textId="77777777" w:rsidR="00336E9A" w:rsidRDefault="00336E9A" w:rsidP="009A491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Заявки принимаются на</w:t>
      </w:r>
      <w:r w:rsidRPr="00336E9A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336E9A">
        <w:rPr>
          <w:rFonts w:ascii="Times New Roman" w:hAnsi="Times New Roman"/>
          <w:b/>
          <w:bCs/>
          <w:sz w:val="24"/>
          <w:szCs w:val="24"/>
        </w:rPr>
        <w:t>e</w:t>
      </w:r>
      <w:r w:rsidRPr="00336E9A">
        <w:rPr>
          <w:rFonts w:ascii="Times New Roman" w:hAnsi="Times New Roman"/>
          <w:b/>
          <w:bCs/>
          <w:sz w:val="24"/>
          <w:szCs w:val="24"/>
          <w:lang w:val="ru-RU"/>
        </w:rPr>
        <w:t>-</w:t>
      </w:r>
      <w:r w:rsidRPr="00336E9A">
        <w:rPr>
          <w:rFonts w:ascii="Times New Roman" w:hAnsi="Times New Roman"/>
          <w:b/>
          <w:bCs/>
          <w:sz w:val="24"/>
          <w:szCs w:val="24"/>
        </w:rPr>
        <w:t>mail</w:t>
      </w:r>
      <w:r w:rsidRPr="00336E9A">
        <w:rPr>
          <w:rFonts w:ascii="Times New Roman" w:hAnsi="Times New Roman"/>
          <w:b/>
          <w:bCs/>
          <w:sz w:val="24"/>
          <w:szCs w:val="24"/>
          <w:lang w:val="ru-RU"/>
        </w:rPr>
        <w:t xml:space="preserve">: </w:t>
      </w:r>
      <w:r w:rsidRPr="00336E9A">
        <w:rPr>
          <w:rFonts w:ascii="Times New Roman" w:hAnsi="Times New Roman"/>
          <w:b/>
          <w:bCs/>
          <w:sz w:val="24"/>
          <w:szCs w:val="24"/>
        </w:rPr>
        <w:t>info</w:t>
      </w:r>
      <w:r w:rsidRPr="00336E9A">
        <w:rPr>
          <w:rFonts w:ascii="Times New Roman" w:hAnsi="Times New Roman"/>
          <w:b/>
          <w:bCs/>
          <w:sz w:val="24"/>
          <w:szCs w:val="24"/>
          <w:lang w:val="ru-RU"/>
        </w:rPr>
        <w:t>@</w:t>
      </w:r>
      <w:proofErr w:type="spellStart"/>
      <w:r w:rsidRPr="00336E9A">
        <w:rPr>
          <w:rFonts w:ascii="Times New Roman" w:hAnsi="Times New Roman"/>
          <w:b/>
          <w:bCs/>
          <w:sz w:val="24"/>
          <w:szCs w:val="24"/>
        </w:rPr>
        <w:t>zangerlf</w:t>
      </w:r>
      <w:proofErr w:type="spellEnd"/>
      <w:r w:rsidRPr="00336E9A">
        <w:rPr>
          <w:rFonts w:ascii="Times New Roman" w:hAnsi="Times New Roman"/>
          <w:b/>
          <w:bCs/>
          <w:sz w:val="24"/>
          <w:szCs w:val="24"/>
          <w:lang w:val="ru-RU"/>
        </w:rPr>
        <w:t>.</w:t>
      </w:r>
      <w:r w:rsidRPr="00336E9A">
        <w:rPr>
          <w:rFonts w:ascii="Times New Roman" w:hAnsi="Times New Roman"/>
          <w:b/>
          <w:bCs/>
          <w:sz w:val="24"/>
          <w:szCs w:val="24"/>
        </w:rPr>
        <w:t>com</w:t>
      </w:r>
      <w:r w:rsidRPr="00336E9A">
        <w:rPr>
          <w:rFonts w:ascii="Times New Roman" w:hAnsi="Times New Roman"/>
          <w:sz w:val="24"/>
          <w:szCs w:val="24"/>
          <w:lang w:val="ru-RU"/>
        </w:rPr>
        <w:t>.</w:t>
      </w:r>
      <w:r w:rsidRPr="0039555A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p w14:paraId="5445EC66" w14:textId="4B3627C6" w:rsidR="009A4916" w:rsidRDefault="009A4916" w:rsidP="009A49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9555A">
        <w:rPr>
          <w:rFonts w:ascii="Times New Roman" w:hAnsi="Times New Roman"/>
          <w:b/>
          <w:bCs/>
          <w:sz w:val="24"/>
          <w:szCs w:val="24"/>
          <w:lang w:val="ru-RU"/>
        </w:rPr>
        <w:t>По вопросам приобретения обращаться:</w:t>
      </w:r>
      <w:r w:rsidRPr="0039555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9555A">
        <w:rPr>
          <w:rFonts w:ascii="Times New Roman" w:hAnsi="Times New Roman"/>
          <w:bCs/>
          <w:sz w:val="24"/>
          <w:szCs w:val="24"/>
          <w:lang w:val="ru-RU"/>
        </w:rPr>
        <w:t>ТОО «Юридическая фирма «</w:t>
      </w:r>
      <w:proofErr w:type="spellStart"/>
      <w:r w:rsidRPr="0039555A">
        <w:rPr>
          <w:rFonts w:ascii="Times New Roman" w:hAnsi="Times New Roman"/>
          <w:bCs/>
          <w:sz w:val="24"/>
          <w:szCs w:val="24"/>
          <w:lang w:val="ru-RU"/>
        </w:rPr>
        <w:t>З</w:t>
      </w:r>
      <w:r>
        <w:rPr>
          <w:rFonts w:ascii="Times New Roman" w:hAnsi="Times New Roman"/>
          <w:bCs/>
          <w:sz w:val="24"/>
          <w:szCs w:val="24"/>
          <w:lang w:val="ru-RU"/>
        </w:rPr>
        <w:t>ангер</w:t>
      </w:r>
      <w:proofErr w:type="spellEnd"/>
      <w:r w:rsidRPr="0039555A">
        <w:rPr>
          <w:rFonts w:ascii="Times New Roman" w:hAnsi="Times New Roman"/>
          <w:bCs/>
          <w:sz w:val="24"/>
          <w:szCs w:val="24"/>
          <w:lang w:val="ru-RU"/>
        </w:rPr>
        <w:t xml:space="preserve">»,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Казахстан, </w:t>
      </w:r>
      <w:r w:rsidR="00336E9A" w:rsidRPr="00336E9A">
        <w:rPr>
          <w:rFonts w:ascii="Times New Roman" w:hAnsi="Times New Roman"/>
          <w:bCs/>
          <w:sz w:val="24"/>
          <w:szCs w:val="24"/>
          <w:lang w:val="ru-RU"/>
        </w:rPr>
        <w:t>050009</w:t>
      </w:r>
      <w:r w:rsidR="00336E9A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r w:rsidRPr="0039555A">
        <w:rPr>
          <w:rFonts w:ascii="Times New Roman" w:hAnsi="Times New Roman"/>
          <w:sz w:val="24"/>
          <w:szCs w:val="24"/>
          <w:lang w:val="ru-RU"/>
        </w:rPr>
        <w:t xml:space="preserve">г. Алматы,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Алмалинский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район, </w:t>
      </w:r>
      <w:r w:rsidRPr="0039555A">
        <w:rPr>
          <w:rFonts w:ascii="Times New Roman" w:hAnsi="Times New Roman"/>
          <w:sz w:val="24"/>
          <w:szCs w:val="24"/>
          <w:lang w:val="ru-RU"/>
        </w:rPr>
        <w:t xml:space="preserve">ул. Шевченко, 165 Б,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БЦ </w:t>
      </w:r>
      <w:r>
        <w:rPr>
          <w:rFonts w:ascii="Times New Roman" w:hAnsi="Times New Roman"/>
          <w:sz w:val="24"/>
          <w:szCs w:val="24"/>
        </w:rPr>
        <w:t>TS</w:t>
      </w:r>
      <w:r w:rsidRPr="001D020E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>Com</w:t>
      </w:r>
      <w:r w:rsidRPr="001D020E">
        <w:rPr>
          <w:rFonts w:ascii="Times New Roman" w:hAnsi="Times New Roman"/>
          <w:sz w:val="24"/>
          <w:szCs w:val="24"/>
          <w:lang w:val="ru-RU"/>
        </w:rPr>
        <w:t>,</w:t>
      </w:r>
      <w:r w:rsidRPr="0039555A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офис </w:t>
      </w:r>
      <w:r w:rsidRPr="0039555A">
        <w:rPr>
          <w:rFonts w:ascii="Times New Roman" w:hAnsi="Times New Roman"/>
          <w:sz w:val="24"/>
          <w:szCs w:val="24"/>
          <w:lang w:val="ru-RU"/>
        </w:rPr>
        <w:t xml:space="preserve">802, </w:t>
      </w:r>
      <w:proofErr w:type="spellStart"/>
      <w:r w:rsidRPr="0039555A">
        <w:rPr>
          <w:rFonts w:ascii="Times New Roman" w:hAnsi="Times New Roman"/>
          <w:sz w:val="24"/>
          <w:szCs w:val="24"/>
          <w:lang w:val="ru-RU"/>
        </w:rPr>
        <w:t>уг</w:t>
      </w:r>
      <w:proofErr w:type="spellEnd"/>
      <w:r w:rsidRPr="0039555A">
        <w:rPr>
          <w:rFonts w:ascii="Times New Roman" w:hAnsi="Times New Roman"/>
          <w:sz w:val="24"/>
          <w:szCs w:val="24"/>
          <w:lang w:val="ru-RU"/>
        </w:rPr>
        <w:t xml:space="preserve">. ул. </w:t>
      </w:r>
      <w:proofErr w:type="spellStart"/>
      <w:r w:rsidRPr="0039555A">
        <w:rPr>
          <w:rFonts w:ascii="Times New Roman" w:hAnsi="Times New Roman"/>
          <w:sz w:val="24"/>
          <w:szCs w:val="24"/>
          <w:lang w:val="ru-RU"/>
        </w:rPr>
        <w:t>Радостовца</w:t>
      </w:r>
      <w:proofErr w:type="spellEnd"/>
      <w:r w:rsidRPr="0039555A">
        <w:rPr>
          <w:rFonts w:ascii="Times New Roman" w:hAnsi="Times New Roman"/>
          <w:sz w:val="24"/>
          <w:szCs w:val="24"/>
          <w:lang w:val="ru-RU"/>
        </w:rPr>
        <w:t>, тел.: + 7 (727) 2</w:t>
      </w:r>
      <w:r>
        <w:rPr>
          <w:rFonts w:ascii="Times New Roman" w:hAnsi="Times New Roman"/>
          <w:sz w:val="24"/>
          <w:szCs w:val="24"/>
          <w:lang w:val="ru-RU"/>
        </w:rPr>
        <w:t>-504-704, моб. +7-777-552-2856</w:t>
      </w:r>
    </w:p>
    <w:p w14:paraId="0503CF5E" w14:textId="77777777" w:rsidR="00B65941" w:rsidRPr="0039555A" w:rsidRDefault="00B65941" w:rsidP="00B659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w:t xml:space="preserve">       </w:t>
      </w:r>
    </w:p>
    <w:p w14:paraId="7E370816" w14:textId="2DBB37FD" w:rsidR="00B65941" w:rsidRPr="00EA5F75" w:rsidRDefault="00B65941" w:rsidP="00B65941">
      <w:pPr>
        <w:rPr>
          <w:lang w:val="ru-RU"/>
        </w:rPr>
      </w:pPr>
    </w:p>
    <w:p w14:paraId="18DCF020" w14:textId="5D1A1D24" w:rsidR="00D336CA" w:rsidRPr="00D336CA" w:rsidRDefault="00D336CA" w:rsidP="00D336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36CA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2C74D35A" wp14:editId="02AA5F63">
            <wp:extent cx="5486400" cy="72694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26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60267" w14:textId="77777777" w:rsidR="00B65941" w:rsidRPr="00B65941" w:rsidRDefault="00B65941" w:rsidP="00B65941"/>
    <w:sectPr w:rsidR="00B65941" w:rsidRPr="00B65941" w:rsidSect="00A81B26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641" w:right="1800" w:bottom="1440" w:left="1800" w:header="720" w:footer="720" w:gutter="0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97C740" w16cex:dateUtc="2025-10-13T13:45:00Z"/>
  <w16cex:commentExtensible w16cex:durableId="2C97CAFF" w16cex:dateUtc="2025-10-13T14:01:00Z"/>
  <w16cex:commentExtensible w16cex:durableId="2C97CB06" w16cex:dateUtc="2025-10-13T14:01:00Z"/>
  <w16cex:commentExtensible w16cex:durableId="2C97CD19" w16cex:dateUtc="2025-10-13T14:10:00Z"/>
  <w16cex:commentExtensible w16cex:durableId="2C97CDA2" w16cex:dateUtc="2025-10-13T14:12:00Z"/>
  <w16cex:commentExtensible w16cex:durableId="2C97CEB2" w16cex:dateUtc="2025-10-13T14:17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91CC1A" w14:textId="77777777" w:rsidR="007D18B7" w:rsidRDefault="007D18B7" w:rsidP="00567563">
      <w:pPr>
        <w:spacing w:after="0" w:line="240" w:lineRule="auto"/>
      </w:pPr>
      <w:r>
        <w:separator/>
      </w:r>
    </w:p>
  </w:endnote>
  <w:endnote w:type="continuationSeparator" w:id="0">
    <w:p w14:paraId="3FE40273" w14:textId="77777777" w:rsidR="007D18B7" w:rsidRDefault="007D18B7" w:rsidP="00567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oogle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Fo Sans">
    <w:altName w:val="Corbel"/>
    <w:charset w:val="00"/>
    <w:family w:val="swiss"/>
    <w:pitch w:val="variable"/>
    <w:sig w:usb0="00000001" w:usb1="00000001" w:usb2="0000000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1712565"/>
      <w:docPartObj>
        <w:docPartGallery w:val="Page Numbers (Bottom of Page)"/>
        <w:docPartUnique/>
      </w:docPartObj>
    </w:sdtPr>
    <w:sdtEndPr/>
    <w:sdtContent>
      <w:p w14:paraId="448E0015" w14:textId="1730B1CB" w:rsidR="0060262F" w:rsidRDefault="0060262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BD8" w:rsidRPr="00175BD8">
          <w:rPr>
            <w:noProof/>
            <w:lang w:val="ru-RU"/>
          </w:rPr>
          <w:t>2</w:t>
        </w:r>
        <w:r>
          <w:fldChar w:fldCharType="end"/>
        </w:r>
      </w:p>
    </w:sdtContent>
  </w:sdt>
  <w:p w14:paraId="7B5A3856" w14:textId="77777777" w:rsidR="0060262F" w:rsidRDefault="0060262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1D1665" w14:textId="77777777" w:rsidR="002E08C1" w:rsidRPr="002E08C1" w:rsidRDefault="002E08C1" w:rsidP="002E08C1">
    <w:pPr>
      <w:pStyle w:val="a7"/>
      <w:jc w:val="center"/>
      <w:rPr>
        <w:rFonts w:ascii="CoFo Sans" w:hAnsi="CoFo Sans"/>
        <w:sz w:val="20"/>
        <w:szCs w:val="20"/>
        <w:lang w:val="ru-RU"/>
      </w:rPr>
    </w:pPr>
    <w:r w:rsidRPr="002E08C1">
      <w:rPr>
        <w:rFonts w:ascii="CoFo Sans" w:hAnsi="CoFo Sans"/>
        <w:sz w:val="20"/>
        <w:szCs w:val="20"/>
        <w:lang w:val="ru-RU"/>
      </w:rPr>
      <w:t>Республика Казахстан | 050009, г. Алматы</w:t>
    </w:r>
  </w:p>
  <w:p w14:paraId="29F10F4A" w14:textId="678BF838" w:rsidR="002E08C1" w:rsidRPr="002E08C1" w:rsidRDefault="002E08C1" w:rsidP="002E08C1">
    <w:pPr>
      <w:pStyle w:val="a7"/>
      <w:tabs>
        <w:tab w:val="center" w:pos="4320"/>
        <w:tab w:val="left" w:pos="6840"/>
      </w:tabs>
      <w:rPr>
        <w:rFonts w:ascii="CoFo Sans" w:hAnsi="CoFo Sans"/>
        <w:sz w:val="20"/>
        <w:szCs w:val="20"/>
        <w:lang w:val="ru-RU"/>
      </w:rPr>
    </w:pPr>
    <w:r w:rsidRPr="002E08C1">
      <w:rPr>
        <w:rFonts w:ascii="CoFo Sans" w:hAnsi="CoFo Sans"/>
        <w:sz w:val="20"/>
        <w:szCs w:val="20"/>
        <w:lang w:val="ru-RU"/>
      </w:rPr>
      <w:tab/>
      <w:t>ул. Шевченко, 165Б | офис 802</w:t>
    </w:r>
    <w:r w:rsidRPr="002E08C1">
      <w:rPr>
        <w:rFonts w:ascii="CoFo Sans" w:hAnsi="CoFo Sans"/>
        <w:sz w:val="20"/>
        <w:szCs w:val="20"/>
        <w:lang w:val="ru-RU"/>
      </w:rPr>
      <w:tab/>
    </w:r>
  </w:p>
  <w:p w14:paraId="1FE44142" w14:textId="77777777" w:rsidR="002E08C1" w:rsidRPr="002E08C1" w:rsidRDefault="002E08C1" w:rsidP="002E08C1">
    <w:pPr>
      <w:pStyle w:val="a7"/>
      <w:jc w:val="center"/>
      <w:rPr>
        <w:rFonts w:ascii="CoFo Sans" w:hAnsi="CoFo Sans"/>
        <w:sz w:val="20"/>
        <w:szCs w:val="20"/>
        <w:lang w:val="ru-RU"/>
      </w:rPr>
    </w:pPr>
    <w:r w:rsidRPr="002E08C1">
      <w:rPr>
        <w:rFonts w:ascii="CoFo Sans" w:hAnsi="CoFo Sans"/>
        <w:sz w:val="20"/>
        <w:szCs w:val="20"/>
        <w:lang w:val="ru-RU"/>
      </w:rPr>
      <w:t>Тел.: +7 (727) 250 47 04 | 250 64 49 | 250 94 73</w:t>
    </w:r>
  </w:p>
  <w:p w14:paraId="12A83D5F" w14:textId="111B9DC4" w:rsidR="002E08C1" w:rsidRPr="002E08C1" w:rsidRDefault="002E08C1" w:rsidP="002E08C1">
    <w:pPr>
      <w:pStyle w:val="a7"/>
      <w:jc w:val="center"/>
      <w:rPr>
        <w:rFonts w:ascii="CoFo Sans" w:hAnsi="CoFo Sans"/>
        <w:sz w:val="20"/>
        <w:szCs w:val="20"/>
      </w:rPr>
    </w:pPr>
    <w:r w:rsidRPr="002E08C1">
      <w:rPr>
        <w:rFonts w:ascii="CoFo Sans" w:hAnsi="CoFo Sans"/>
        <w:sz w:val="20"/>
        <w:szCs w:val="20"/>
      </w:rPr>
      <w:t>www</w:t>
    </w:r>
    <w:r w:rsidRPr="002E08C1">
      <w:rPr>
        <w:rFonts w:ascii="CoFo Sans" w:hAnsi="CoFo Sans"/>
        <w:sz w:val="20"/>
        <w:szCs w:val="20"/>
        <w:lang w:val="ru-RU"/>
      </w:rPr>
      <w:t>.</w:t>
    </w:r>
    <w:proofErr w:type="spellStart"/>
    <w:r w:rsidRPr="002E08C1">
      <w:rPr>
        <w:rFonts w:ascii="CoFo Sans" w:hAnsi="CoFo Sans"/>
        <w:sz w:val="20"/>
        <w:szCs w:val="20"/>
      </w:rPr>
      <w:t>zangerlf</w:t>
    </w:r>
    <w:proofErr w:type="spellEnd"/>
    <w:r w:rsidRPr="002E08C1">
      <w:rPr>
        <w:rFonts w:ascii="CoFo Sans" w:hAnsi="CoFo Sans"/>
        <w:sz w:val="20"/>
        <w:szCs w:val="20"/>
        <w:lang w:val="ru-RU"/>
      </w:rPr>
      <w:t>.</w:t>
    </w:r>
    <w:proofErr w:type="spellStart"/>
    <w:r w:rsidRPr="002E08C1">
      <w:rPr>
        <w:rFonts w:ascii="CoFo Sans" w:hAnsi="CoFo Sans"/>
        <w:sz w:val="20"/>
        <w:szCs w:val="20"/>
      </w:rPr>
      <w:t>kz</w:t>
    </w:r>
    <w:proofErr w:type="spellEnd"/>
  </w:p>
  <w:p w14:paraId="1FDBD23C" w14:textId="77777777" w:rsidR="002E08C1" w:rsidRPr="002E08C1" w:rsidRDefault="002E08C1">
    <w:pPr>
      <w:pStyle w:val="a7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3E85F8" w14:textId="77777777" w:rsidR="007D18B7" w:rsidRDefault="007D18B7" w:rsidP="00567563">
      <w:pPr>
        <w:spacing w:after="0" w:line="240" w:lineRule="auto"/>
      </w:pPr>
      <w:r>
        <w:separator/>
      </w:r>
    </w:p>
  </w:footnote>
  <w:footnote w:type="continuationSeparator" w:id="0">
    <w:p w14:paraId="3BD87231" w14:textId="77777777" w:rsidR="007D18B7" w:rsidRDefault="007D18B7" w:rsidP="005675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63116" w14:textId="77777777" w:rsidR="0060262F" w:rsidRDefault="0060262F" w:rsidP="00A81B26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EEE9C" w14:textId="77777777" w:rsidR="0060262F" w:rsidRDefault="0060262F" w:rsidP="00A81B26">
    <w:pPr>
      <w:pStyle w:val="a5"/>
      <w:jc w:val="center"/>
    </w:pPr>
    <w:r>
      <w:rPr>
        <w:noProof/>
        <w:lang w:val="ru-RU" w:eastAsia="ru-RU"/>
      </w:rPr>
      <w:drawing>
        <wp:inline distT="0" distB="0" distL="0" distR="0" wp14:anchorId="1389F7F3" wp14:editId="2EF9CFC3">
          <wp:extent cx="2032000" cy="558800"/>
          <wp:effectExtent l="0" t="0" r="0" b="0"/>
          <wp:docPr id="2018050988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8050988" name="Рисунок 201805098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2000" cy="55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1C22899"/>
    <w:multiLevelType w:val="multilevel"/>
    <w:tmpl w:val="485C7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3C37480"/>
    <w:multiLevelType w:val="multilevel"/>
    <w:tmpl w:val="310E6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50C4A59"/>
    <w:multiLevelType w:val="hybridMultilevel"/>
    <w:tmpl w:val="53E85EE0"/>
    <w:lvl w:ilvl="0" w:tplc="2708A6E0">
      <w:start w:val="1"/>
      <w:numFmt w:val="decimal"/>
      <w:lvlText w:val="4.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0AE8290A"/>
    <w:multiLevelType w:val="multilevel"/>
    <w:tmpl w:val="3E329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ECB42C4"/>
    <w:multiLevelType w:val="multilevel"/>
    <w:tmpl w:val="1172C69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EF44D8B"/>
    <w:multiLevelType w:val="hybridMultilevel"/>
    <w:tmpl w:val="15060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ED001E"/>
    <w:multiLevelType w:val="hybridMultilevel"/>
    <w:tmpl w:val="80BE890A"/>
    <w:lvl w:ilvl="0" w:tplc="2708A6E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015222"/>
    <w:multiLevelType w:val="hybridMultilevel"/>
    <w:tmpl w:val="352AF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3B24BF8"/>
    <w:multiLevelType w:val="hybridMultilevel"/>
    <w:tmpl w:val="5E44AF4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D3706A"/>
    <w:multiLevelType w:val="multilevel"/>
    <w:tmpl w:val="197AC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B5532B3"/>
    <w:multiLevelType w:val="hybridMultilevel"/>
    <w:tmpl w:val="BA0C0AA0"/>
    <w:lvl w:ilvl="0" w:tplc="DE6C4F24">
      <w:start w:val="1"/>
      <w:numFmt w:val="decimal"/>
      <w:lvlText w:val="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151A1C"/>
    <w:multiLevelType w:val="multilevel"/>
    <w:tmpl w:val="B58084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>
    <w:nsid w:val="1CA64901"/>
    <w:multiLevelType w:val="hybridMultilevel"/>
    <w:tmpl w:val="A58462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04B1C03"/>
    <w:multiLevelType w:val="multilevel"/>
    <w:tmpl w:val="8A2AD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6BB135C"/>
    <w:multiLevelType w:val="hybridMultilevel"/>
    <w:tmpl w:val="EC52ACF4"/>
    <w:lvl w:ilvl="0" w:tplc="31B097A0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D54915"/>
    <w:multiLevelType w:val="hybridMultilevel"/>
    <w:tmpl w:val="FAA6746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711976"/>
    <w:multiLevelType w:val="hybridMultilevel"/>
    <w:tmpl w:val="EC6EE70C"/>
    <w:lvl w:ilvl="0" w:tplc="7C74E7FA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CD3E4D"/>
    <w:multiLevelType w:val="hybridMultilevel"/>
    <w:tmpl w:val="BFA82DA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4E5390"/>
    <w:multiLevelType w:val="hybridMultilevel"/>
    <w:tmpl w:val="D22A30D8"/>
    <w:lvl w:ilvl="0" w:tplc="502E8524">
      <w:start w:val="1"/>
      <w:numFmt w:val="decimal"/>
      <w:lvlText w:val="2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C17E28"/>
    <w:multiLevelType w:val="multilevel"/>
    <w:tmpl w:val="302EB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579184A"/>
    <w:multiLevelType w:val="hybridMultilevel"/>
    <w:tmpl w:val="F1EA4C3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09192C"/>
    <w:multiLevelType w:val="multilevel"/>
    <w:tmpl w:val="DC0AE880"/>
    <w:lvl w:ilvl="0">
      <w:start w:val="1"/>
      <w:numFmt w:val="none"/>
      <w:pStyle w:val="Definition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efinitionLevel1"/>
      <w:lvlText w:val="(%2)"/>
      <w:lvlJc w:val="left"/>
      <w:pPr>
        <w:ind w:left="993" w:hanging="142"/>
      </w:pPr>
      <w:rPr>
        <w:rFonts w:hint="default"/>
      </w:rPr>
    </w:lvl>
    <w:lvl w:ilvl="2">
      <w:start w:val="1"/>
      <w:numFmt w:val="lowerRoman"/>
      <w:pStyle w:val="DefinitionLevel2"/>
      <w:lvlText w:val="(%3)"/>
      <w:lvlJc w:val="left"/>
      <w:pPr>
        <w:ind w:left="1559" w:hanging="85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-32767" w:firstLine="0"/>
      </w:pPr>
      <w:rPr>
        <w:rFonts w:hint="default"/>
      </w:rPr>
    </w:lvl>
  </w:abstractNum>
  <w:abstractNum w:abstractNumId="28">
    <w:nsid w:val="3AAD3B06"/>
    <w:multiLevelType w:val="multilevel"/>
    <w:tmpl w:val="09E86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D467159"/>
    <w:multiLevelType w:val="hybridMultilevel"/>
    <w:tmpl w:val="77044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E6405F"/>
    <w:multiLevelType w:val="hybridMultilevel"/>
    <w:tmpl w:val="55F85AFE"/>
    <w:lvl w:ilvl="0" w:tplc="19B0E07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0B074B8"/>
    <w:multiLevelType w:val="multilevel"/>
    <w:tmpl w:val="2F787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1104000"/>
    <w:multiLevelType w:val="hybridMultilevel"/>
    <w:tmpl w:val="0CFED08E"/>
    <w:lvl w:ilvl="0" w:tplc="4EA6B476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14B19DB"/>
    <w:multiLevelType w:val="multilevel"/>
    <w:tmpl w:val="28B87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22553B8"/>
    <w:multiLevelType w:val="multilevel"/>
    <w:tmpl w:val="12629A76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5">
    <w:nsid w:val="42B60DD6"/>
    <w:multiLevelType w:val="multilevel"/>
    <w:tmpl w:val="E2F8C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43743FB"/>
    <w:multiLevelType w:val="multilevel"/>
    <w:tmpl w:val="D5BE8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>
    <w:nsid w:val="44970CBD"/>
    <w:multiLevelType w:val="hybridMultilevel"/>
    <w:tmpl w:val="9D429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55D4C45"/>
    <w:multiLevelType w:val="hybridMultilevel"/>
    <w:tmpl w:val="B578387E"/>
    <w:lvl w:ilvl="0" w:tplc="460CC13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58B3704"/>
    <w:multiLevelType w:val="multilevel"/>
    <w:tmpl w:val="6C72DE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0">
    <w:nsid w:val="48570721"/>
    <w:multiLevelType w:val="multilevel"/>
    <w:tmpl w:val="5FC0B7BC"/>
    <w:lvl w:ilvl="0">
      <w:start w:val="1"/>
      <w:numFmt w:val="upperLetter"/>
      <w:lvlText w:val="%1."/>
      <w:lvlJc w:val="left"/>
      <w:pPr>
        <w:ind w:left="480" w:hanging="360"/>
      </w:pPr>
      <w:rPr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1">
    <w:nsid w:val="4A0F68AD"/>
    <w:multiLevelType w:val="multilevel"/>
    <w:tmpl w:val="234EEA08"/>
    <w:lvl w:ilvl="0">
      <w:start w:val="1"/>
      <w:numFmt w:val="lowerLetter"/>
      <w:lvlText w:val="%1."/>
      <w:lvlJc w:val="left"/>
      <w:pPr>
        <w:ind w:left="480" w:hanging="360"/>
      </w:pPr>
      <w:rPr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2">
    <w:nsid w:val="4C4954BF"/>
    <w:multiLevelType w:val="multilevel"/>
    <w:tmpl w:val="0FB0262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DA8792D"/>
    <w:multiLevelType w:val="multilevel"/>
    <w:tmpl w:val="0718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E2A70AE"/>
    <w:multiLevelType w:val="hybridMultilevel"/>
    <w:tmpl w:val="227A2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1CC433B"/>
    <w:multiLevelType w:val="hybridMultilevel"/>
    <w:tmpl w:val="EBCA4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3A77C25"/>
    <w:multiLevelType w:val="multilevel"/>
    <w:tmpl w:val="AAC610B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7">
    <w:nsid w:val="55AF66B9"/>
    <w:multiLevelType w:val="hybridMultilevel"/>
    <w:tmpl w:val="DA4646E8"/>
    <w:lvl w:ilvl="0" w:tplc="364EC06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6927968"/>
    <w:multiLevelType w:val="multilevel"/>
    <w:tmpl w:val="D9762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5B9705CA"/>
    <w:multiLevelType w:val="multilevel"/>
    <w:tmpl w:val="6EB22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C6269C6"/>
    <w:multiLevelType w:val="hybridMultilevel"/>
    <w:tmpl w:val="2BACDF0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5">
      <w:start w:val="1"/>
      <w:numFmt w:val="upp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D084D9C"/>
    <w:multiLevelType w:val="hybridMultilevel"/>
    <w:tmpl w:val="289EA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BE9B02">
      <w:numFmt w:val="bullet"/>
      <w:lvlText w:val="·"/>
      <w:lvlJc w:val="left"/>
      <w:pPr>
        <w:ind w:left="1620" w:hanging="54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D1C3885"/>
    <w:multiLevelType w:val="hybridMultilevel"/>
    <w:tmpl w:val="27987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D5A0FF4"/>
    <w:multiLevelType w:val="hybridMultilevel"/>
    <w:tmpl w:val="D2D4CCE8"/>
    <w:lvl w:ilvl="0" w:tplc="D4F67840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E4A0C19"/>
    <w:multiLevelType w:val="multilevel"/>
    <w:tmpl w:val="A5FC4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1E13A38"/>
    <w:multiLevelType w:val="multilevel"/>
    <w:tmpl w:val="749CF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3EF241E"/>
    <w:multiLevelType w:val="hybridMultilevel"/>
    <w:tmpl w:val="A58462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41660E5"/>
    <w:multiLevelType w:val="hybridMultilevel"/>
    <w:tmpl w:val="69F40D84"/>
    <w:lvl w:ilvl="0" w:tplc="DF56AA9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9397ED4"/>
    <w:multiLevelType w:val="multilevel"/>
    <w:tmpl w:val="CB3A2B5E"/>
    <w:lvl w:ilvl="0">
      <w:start w:val="7"/>
      <w:numFmt w:val="decimal"/>
      <w:lvlText w:val="%1."/>
      <w:lvlJc w:val="left"/>
      <w:pPr>
        <w:ind w:left="360" w:hanging="360"/>
      </w:pPr>
      <w:rPr>
        <w:rFonts w:eastAsia="Google Sans" w:hint="default"/>
        <w:color w:val="1B1C1D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Google Sans" w:hint="default"/>
        <w:color w:val="1B1C1D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Google Sans" w:hint="default"/>
        <w:color w:val="1B1C1D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Google Sans" w:hint="default"/>
        <w:color w:val="1B1C1D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Google Sans" w:hint="default"/>
        <w:color w:val="1B1C1D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Google Sans" w:hint="default"/>
        <w:color w:val="1B1C1D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Google Sans" w:hint="default"/>
        <w:color w:val="1B1C1D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Google Sans" w:hint="default"/>
        <w:color w:val="1B1C1D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Google Sans" w:hint="default"/>
        <w:color w:val="1B1C1D"/>
      </w:rPr>
    </w:lvl>
  </w:abstractNum>
  <w:abstractNum w:abstractNumId="59">
    <w:nsid w:val="6FDB79F2"/>
    <w:multiLevelType w:val="hybridMultilevel"/>
    <w:tmpl w:val="59FC6F46"/>
    <w:lvl w:ilvl="0" w:tplc="E784435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2"/>
      </w:rPr>
    </w:lvl>
    <w:lvl w:ilvl="1" w:tplc="364EC066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0">
    <w:nsid w:val="6FE627AF"/>
    <w:multiLevelType w:val="multilevel"/>
    <w:tmpl w:val="592448BA"/>
    <w:lvl w:ilvl="0">
      <w:start w:val="1"/>
      <w:numFmt w:val="upperLetter"/>
      <w:lvlText w:val="%1."/>
      <w:lvlJc w:val="left"/>
      <w:pPr>
        <w:ind w:left="480" w:hanging="360"/>
      </w:pPr>
      <w:rPr>
        <w:rFonts w:hint="default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1">
    <w:nsid w:val="7037450D"/>
    <w:multiLevelType w:val="hybridMultilevel"/>
    <w:tmpl w:val="AE0EDE7E"/>
    <w:lvl w:ilvl="0" w:tplc="637042B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2D05BBE"/>
    <w:multiLevelType w:val="hybridMultilevel"/>
    <w:tmpl w:val="318661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3E72F44"/>
    <w:multiLevelType w:val="hybridMultilevel"/>
    <w:tmpl w:val="5B6480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3E9046B"/>
    <w:multiLevelType w:val="hybridMultilevel"/>
    <w:tmpl w:val="8B6E9F8A"/>
    <w:lvl w:ilvl="0" w:tplc="0C58DFD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A6129F1"/>
    <w:multiLevelType w:val="hybridMultilevel"/>
    <w:tmpl w:val="A0FEBE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C3F55F4"/>
    <w:multiLevelType w:val="hybridMultilevel"/>
    <w:tmpl w:val="88080D6A"/>
    <w:lvl w:ilvl="0" w:tplc="D4DE0998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27"/>
  </w:num>
  <w:num w:numId="8">
    <w:abstractNumId w:val="59"/>
  </w:num>
  <w:num w:numId="9">
    <w:abstractNumId w:val="51"/>
  </w:num>
  <w:num w:numId="10">
    <w:abstractNumId w:val="62"/>
  </w:num>
  <w:num w:numId="11">
    <w:abstractNumId w:val="54"/>
  </w:num>
  <w:num w:numId="12">
    <w:abstractNumId w:val="28"/>
  </w:num>
  <w:num w:numId="13">
    <w:abstractNumId w:val="6"/>
  </w:num>
  <w:num w:numId="14">
    <w:abstractNumId w:val="10"/>
  </w:num>
  <w:num w:numId="15">
    <w:abstractNumId w:val="23"/>
  </w:num>
  <w:num w:numId="16">
    <w:abstractNumId w:val="44"/>
  </w:num>
  <w:num w:numId="17">
    <w:abstractNumId w:val="52"/>
  </w:num>
  <w:num w:numId="18">
    <w:abstractNumId w:val="11"/>
  </w:num>
  <w:num w:numId="19">
    <w:abstractNumId w:val="29"/>
  </w:num>
  <w:num w:numId="20">
    <w:abstractNumId w:val="65"/>
  </w:num>
  <w:num w:numId="21">
    <w:abstractNumId w:val="13"/>
  </w:num>
  <w:num w:numId="22">
    <w:abstractNumId w:val="36"/>
  </w:num>
  <w:num w:numId="23">
    <w:abstractNumId w:val="34"/>
  </w:num>
  <w:num w:numId="24">
    <w:abstractNumId w:val="21"/>
  </w:num>
  <w:num w:numId="25">
    <w:abstractNumId w:val="14"/>
  </w:num>
  <w:num w:numId="26">
    <w:abstractNumId w:val="63"/>
  </w:num>
  <w:num w:numId="27">
    <w:abstractNumId w:val="41"/>
  </w:num>
  <w:num w:numId="28">
    <w:abstractNumId w:val="47"/>
  </w:num>
  <w:num w:numId="29">
    <w:abstractNumId w:val="60"/>
  </w:num>
  <w:num w:numId="30">
    <w:abstractNumId w:val="40"/>
  </w:num>
  <w:num w:numId="31">
    <w:abstractNumId w:val="37"/>
  </w:num>
  <w:num w:numId="32">
    <w:abstractNumId w:val="56"/>
  </w:num>
  <w:num w:numId="33">
    <w:abstractNumId w:val="26"/>
  </w:num>
  <w:num w:numId="34">
    <w:abstractNumId w:val="50"/>
  </w:num>
  <w:num w:numId="35">
    <w:abstractNumId w:val="22"/>
  </w:num>
  <w:num w:numId="36">
    <w:abstractNumId w:val="17"/>
  </w:num>
  <w:num w:numId="37">
    <w:abstractNumId w:val="53"/>
  </w:num>
  <w:num w:numId="38">
    <w:abstractNumId w:val="24"/>
  </w:num>
  <w:num w:numId="39">
    <w:abstractNumId w:val="16"/>
  </w:num>
  <w:num w:numId="40">
    <w:abstractNumId w:val="30"/>
  </w:num>
  <w:num w:numId="41">
    <w:abstractNumId w:val="12"/>
  </w:num>
  <w:num w:numId="42">
    <w:abstractNumId w:val="66"/>
  </w:num>
  <w:num w:numId="43">
    <w:abstractNumId w:val="32"/>
  </w:num>
  <w:num w:numId="44">
    <w:abstractNumId w:val="64"/>
  </w:num>
  <w:num w:numId="45">
    <w:abstractNumId w:val="57"/>
  </w:num>
  <w:num w:numId="46">
    <w:abstractNumId w:val="38"/>
  </w:num>
  <w:num w:numId="47">
    <w:abstractNumId w:val="39"/>
  </w:num>
  <w:num w:numId="48">
    <w:abstractNumId w:val="7"/>
  </w:num>
  <w:num w:numId="49">
    <w:abstractNumId w:val="55"/>
  </w:num>
  <w:num w:numId="50">
    <w:abstractNumId w:val="43"/>
  </w:num>
  <w:num w:numId="51">
    <w:abstractNumId w:val="42"/>
  </w:num>
  <w:num w:numId="52">
    <w:abstractNumId w:val="15"/>
  </w:num>
  <w:num w:numId="53">
    <w:abstractNumId w:val="49"/>
  </w:num>
  <w:num w:numId="54">
    <w:abstractNumId w:val="31"/>
  </w:num>
  <w:num w:numId="55">
    <w:abstractNumId w:val="33"/>
  </w:num>
  <w:num w:numId="56">
    <w:abstractNumId w:val="35"/>
  </w:num>
  <w:num w:numId="57">
    <w:abstractNumId w:val="48"/>
  </w:num>
  <w:num w:numId="58">
    <w:abstractNumId w:val="25"/>
  </w:num>
  <w:num w:numId="59">
    <w:abstractNumId w:val="9"/>
  </w:num>
  <w:num w:numId="60">
    <w:abstractNumId w:val="8"/>
  </w:num>
  <w:num w:numId="61">
    <w:abstractNumId w:val="46"/>
  </w:num>
  <w:num w:numId="62">
    <w:abstractNumId w:val="58"/>
  </w:num>
  <w:num w:numId="63">
    <w:abstractNumId w:val="61"/>
  </w:num>
  <w:num w:numId="64">
    <w:abstractNumId w:val="20"/>
  </w:num>
  <w:num w:numId="65">
    <w:abstractNumId w:val="19"/>
  </w:num>
  <w:num w:numId="66">
    <w:abstractNumId w:val="18"/>
  </w:num>
  <w:num w:numId="67">
    <w:abstractNumId w:val="45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1299B"/>
    <w:rsid w:val="000318CF"/>
    <w:rsid w:val="00034616"/>
    <w:rsid w:val="0004034B"/>
    <w:rsid w:val="00055985"/>
    <w:rsid w:val="0006063C"/>
    <w:rsid w:val="00074C35"/>
    <w:rsid w:val="000932BA"/>
    <w:rsid w:val="00095CE6"/>
    <w:rsid w:val="000A4989"/>
    <w:rsid w:val="000A6CD3"/>
    <w:rsid w:val="000C382A"/>
    <w:rsid w:val="000C5A6D"/>
    <w:rsid w:val="000F544E"/>
    <w:rsid w:val="001109C1"/>
    <w:rsid w:val="001208B1"/>
    <w:rsid w:val="00133DA0"/>
    <w:rsid w:val="0015074B"/>
    <w:rsid w:val="00166BF5"/>
    <w:rsid w:val="00175BD8"/>
    <w:rsid w:val="0018600F"/>
    <w:rsid w:val="00197C87"/>
    <w:rsid w:val="001B7FE1"/>
    <w:rsid w:val="001C6D8D"/>
    <w:rsid w:val="001F3968"/>
    <w:rsid w:val="001F6330"/>
    <w:rsid w:val="0020514D"/>
    <w:rsid w:val="00230F24"/>
    <w:rsid w:val="00236A82"/>
    <w:rsid w:val="002434AF"/>
    <w:rsid w:val="00250590"/>
    <w:rsid w:val="00251877"/>
    <w:rsid w:val="0025225B"/>
    <w:rsid w:val="00273D54"/>
    <w:rsid w:val="002759D8"/>
    <w:rsid w:val="00277E05"/>
    <w:rsid w:val="0029639D"/>
    <w:rsid w:val="002A18F2"/>
    <w:rsid w:val="002A75E1"/>
    <w:rsid w:val="002B3252"/>
    <w:rsid w:val="002B5359"/>
    <w:rsid w:val="002B6D61"/>
    <w:rsid w:val="002C319D"/>
    <w:rsid w:val="002C4827"/>
    <w:rsid w:val="002E08C1"/>
    <w:rsid w:val="00326F90"/>
    <w:rsid w:val="00336E9A"/>
    <w:rsid w:val="00377500"/>
    <w:rsid w:val="003C7380"/>
    <w:rsid w:val="003C7DBB"/>
    <w:rsid w:val="003E18D4"/>
    <w:rsid w:val="0041130F"/>
    <w:rsid w:val="0042277F"/>
    <w:rsid w:val="00450F69"/>
    <w:rsid w:val="004573FC"/>
    <w:rsid w:val="004912B6"/>
    <w:rsid w:val="004B3E69"/>
    <w:rsid w:val="004B5E36"/>
    <w:rsid w:val="004D5116"/>
    <w:rsid w:val="004E12B4"/>
    <w:rsid w:val="00511849"/>
    <w:rsid w:val="00546AEA"/>
    <w:rsid w:val="005509FA"/>
    <w:rsid w:val="00567563"/>
    <w:rsid w:val="005B048E"/>
    <w:rsid w:val="005D1FEE"/>
    <w:rsid w:val="005D3149"/>
    <w:rsid w:val="005E0F3D"/>
    <w:rsid w:val="0060262F"/>
    <w:rsid w:val="006172F5"/>
    <w:rsid w:val="0065530E"/>
    <w:rsid w:val="006679BE"/>
    <w:rsid w:val="00684094"/>
    <w:rsid w:val="00684B57"/>
    <w:rsid w:val="006D3CE1"/>
    <w:rsid w:val="006F7738"/>
    <w:rsid w:val="0070032A"/>
    <w:rsid w:val="007009F1"/>
    <w:rsid w:val="007039A9"/>
    <w:rsid w:val="0071356D"/>
    <w:rsid w:val="00734D9A"/>
    <w:rsid w:val="00735CAE"/>
    <w:rsid w:val="0074536E"/>
    <w:rsid w:val="00794C97"/>
    <w:rsid w:val="007968EE"/>
    <w:rsid w:val="007C06C6"/>
    <w:rsid w:val="007C6942"/>
    <w:rsid w:val="007D18B7"/>
    <w:rsid w:val="007D5CD6"/>
    <w:rsid w:val="007E6728"/>
    <w:rsid w:val="00804E44"/>
    <w:rsid w:val="008778C4"/>
    <w:rsid w:val="008A0BFB"/>
    <w:rsid w:val="008A1B83"/>
    <w:rsid w:val="008A28AB"/>
    <w:rsid w:val="008C20A4"/>
    <w:rsid w:val="009165E7"/>
    <w:rsid w:val="00920143"/>
    <w:rsid w:val="0096738B"/>
    <w:rsid w:val="00986E51"/>
    <w:rsid w:val="009A4916"/>
    <w:rsid w:val="009C265B"/>
    <w:rsid w:val="009C61A9"/>
    <w:rsid w:val="009C6D2F"/>
    <w:rsid w:val="009D20AA"/>
    <w:rsid w:val="009E1F01"/>
    <w:rsid w:val="009E33B0"/>
    <w:rsid w:val="009F0CCD"/>
    <w:rsid w:val="00A30B03"/>
    <w:rsid w:val="00A315B5"/>
    <w:rsid w:val="00A531D7"/>
    <w:rsid w:val="00A62EAB"/>
    <w:rsid w:val="00A81B26"/>
    <w:rsid w:val="00A9069B"/>
    <w:rsid w:val="00AA1D8D"/>
    <w:rsid w:val="00AD07CE"/>
    <w:rsid w:val="00AD2B85"/>
    <w:rsid w:val="00AD7528"/>
    <w:rsid w:val="00AE11FC"/>
    <w:rsid w:val="00AE53AA"/>
    <w:rsid w:val="00AF34EF"/>
    <w:rsid w:val="00B1093F"/>
    <w:rsid w:val="00B14854"/>
    <w:rsid w:val="00B27EBC"/>
    <w:rsid w:val="00B3544C"/>
    <w:rsid w:val="00B45E8B"/>
    <w:rsid w:val="00B47730"/>
    <w:rsid w:val="00B65941"/>
    <w:rsid w:val="00B72404"/>
    <w:rsid w:val="00B72BC8"/>
    <w:rsid w:val="00B9215B"/>
    <w:rsid w:val="00B93FBF"/>
    <w:rsid w:val="00BA6FB2"/>
    <w:rsid w:val="00BC0D80"/>
    <w:rsid w:val="00BC7AEF"/>
    <w:rsid w:val="00C01619"/>
    <w:rsid w:val="00C02A2B"/>
    <w:rsid w:val="00C11F46"/>
    <w:rsid w:val="00C164ED"/>
    <w:rsid w:val="00C525AD"/>
    <w:rsid w:val="00C6771C"/>
    <w:rsid w:val="00C805DC"/>
    <w:rsid w:val="00CB0664"/>
    <w:rsid w:val="00CC5AC1"/>
    <w:rsid w:val="00CD435A"/>
    <w:rsid w:val="00CF7AE3"/>
    <w:rsid w:val="00D1124E"/>
    <w:rsid w:val="00D175F0"/>
    <w:rsid w:val="00D329A5"/>
    <w:rsid w:val="00D32A96"/>
    <w:rsid w:val="00D336CA"/>
    <w:rsid w:val="00D43EED"/>
    <w:rsid w:val="00D57D3D"/>
    <w:rsid w:val="00D73AF9"/>
    <w:rsid w:val="00D978B4"/>
    <w:rsid w:val="00DC3E96"/>
    <w:rsid w:val="00DD5F56"/>
    <w:rsid w:val="00DD7200"/>
    <w:rsid w:val="00DE5A8B"/>
    <w:rsid w:val="00DF5FBD"/>
    <w:rsid w:val="00E52FDF"/>
    <w:rsid w:val="00EA0D5D"/>
    <w:rsid w:val="00EB06C2"/>
    <w:rsid w:val="00EB79F7"/>
    <w:rsid w:val="00EC4794"/>
    <w:rsid w:val="00ED1F61"/>
    <w:rsid w:val="00ED552A"/>
    <w:rsid w:val="00ED6A6C"/>
    <w:rsid w:val="00F2567B"/>
    <w:rsid w:val="00F31F1C"/>
    <w:rsid w:val="00F45364"/>
    <w:rsid w:val="00F62C8E"/>
    <w:rsid w:val="00FA743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903968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4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5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Normal (Web)"/>
    <w:basedOn w:val="a1"/>
    <w:uiPriority w:val="99"/>
    <w:unhideWhenUsed/>
    <w:rsid w:val="00567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DefinitionLevel1">
    <w:name w:val="Definition Level 1"/>
    <w:basedOn w:val="a1"/>
    <w:next w:val="Definition"/>
    <w:uiPriority w:val="4"/>
    <w:qFormat/>
    <w:rsid w:val="00567563"/>
    <w:pPr>
      <w:numPr>
        <w:ilvl w:val="1"/>
        <w:numId w:val="7"/>
      </w:num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</w:pPr>
    <w:rPr>
      <w:rFonts w:ascii="Arial" w:eastAsia="Batang" w:hAnsi="Arial" w:cs="Times New Roman"/>
      <w:sz w:val="20"/>
      <w:szCs w:val="20"/>
      <w:lang w:val="en-GB" w:eastAsia="en-GB"/>
    </w:rPr>
  </w:style>
  <w:style w:type="paragraph" w:customStyle="1" w:styleId="DefinitionLevel2">
    <w:name w:val="Definition Level 2"/>
    <w:basedOn w:val="DefinitionLevel1"/>
    <w:next w:val="Definition"/>
    <w:uiPriority w:val="4"/>
    <w:qFormat/>
    <w:rsid w:val="00567563"/>
    <w:pPr>
      <w:numPr>
        <w:ilvl w:val="2"/>
      </w:numPr>
      <w:ind w:left="2268" w:hanging="709"/>
    </w:pPr>
  </w:style>
  <w:style w:type="paragraph" w:customStyle="1" w:styleId="Definition">
    <w:name w:val="Definition"/>
    <w:basedOn w:val="a1"/>
    <w:uiPriority w:val="4"/>
    <w:qFormat/>
    <w:rsid w:val="00567563"/>
    <w:pPr>
      <w:numPr>
        <w:numId w:val="7"/>
      </w:num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</w:pPr>
    <w:rPr>
      <w:rFonts w:ascii="Arial" w:eastAsia="Batang" w:hAnsi="Arial" w:cs="Times New Roman"/>
      <w:sz w:val="20"/>
      <w:szCs w:val="20"/>
      <w:lang w:val="en-GB" w:eastAsia="en-GB"/>
    </w:rPr>
  </w:style>
  <w:style w:type="character" w:styleId="aff9">
    <w:name w:val="Hyperlink"/>
    <w:basedOn w:val="a2"/>
    <w:uiPriority w:val="99"/>
    <w:unhideWhenUsed/>
    <w:rsid w:val="0004034B"/>
    <w:rPr>
      <w:color w:val="0000FF"/>
      <w:u w:val="single"/>
    </w:rPr>
  </w:style>
  <w:style w:type="character" w:customStyle="1" w:styleId="currentdocdiv">
    <w:name w:val="currentdocdiv"/>
    <w:basedOn w:val="a2"/>
    <w:rsid w:val="00C11F46"/>
  </w:style>
  <w:style w:type="character" w:customStyle="1" w:styleId="mord">
    <w:name w:val="mord"/>
    <w:basedOn w:val="a2"/>
    <w:rsid w:val="004573FC"/>
  </w:style>
  <w:style w:type="character" w:customStyle="1" w:styleId="button-container">
    <w:name w:val="button-container"/>
    <w:basedOn w:val="a2"/>
    <w:rsid w:val="004573FC"/>
  </w:style>
  <w:style w:type="character" w:customStyle="1" w:styleId="mspace">
    <w:name w:val="mspace"/>
    <w:basedOn w:val="a2"/>
    <w:rsid w:val="004573FC"/>
  </w:style>
  <w:style w:type="character" w:customStyle="1" w:styleId="mrel">
    <w:name w:val="mrel"/>
    <w:basedOn w:val="a2"/>
    <w:rsid w:val="004573FC"/>
  </w:style>
  <w:style w:type="character" w:customStyle="1" w:styleId="mbin">
    <w:name w:val="mbin"/>
    <w:basedOn w:val="a2"/>
    <w:rsid w:val="004573FC"/>
  </w:style>
  <w:style w:type="character" w:customStyle="1" w:styleId="mopen">
    <w:name w:val="mopen"/>
    <w:basedOn w:val="a2"/>
    <w:rsid w:val="004573FC"/>
  </w:style>
  <w:style w:type="character" w:customStyle="1" w:styleId="vlist-s">
    <w:name w:val="vlist-s"/>
    <w:basedOn w:val="a2"/>
    <w:rsid w:val="004573FC"/>
  </w:style>
  <w:style w:type="character" w:customStyle="1" w:styleId="mclose">
    <w:name w:val="mclose"/>
    <w:basedOn w:val="a2"/>
    <w:rsid w:val="004573FC"/>
  </w:style>
  <w:style w:type="paragraph" w:styleId="affa">
    <w:name w:val="Balloon Text"/>
    <w:basedOn w:val="a1"/>
    <w:link w:val="affb"/>
    <w:uiPriority w:val="99"/>
    <w:semiHidden/>
    <w:unhideWhenUsed/>
    <w:rsid w:val="00920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b">
    <w:name w:val="Текст выноски Знак"/>
    <w:basedOn w:val="a2"/>
    <w:link w:val="affa"/>
    <w:uiPriority w:val="99"/>
    <w:semiHidden/>
    <w:rsid w:val="00920143"/>
    <w:rPr>
      <w:rFonts w:ascii="Segoe UI" w:hAnsi="Segoe UI" w:cs="Segoe UI"/>
      <w:sz w:val="18"/>
      <w:szCs w:val="18"/>
    </w:rPr>
  </w:style>
  <w:style w:type="character" w:styleId="affc">
    <w:name w:val="annotation reference"/>
    <w:basedOn w:val="a2"/>
    <w:uiPriority w:val="99"/>
    <w:semiHidden/>
    <w:unhideWhenUsed/>
    <w:rsid w:val="00986E51"/>
    <w:rPr>
      <w:sz w:val="16"/>
      <w:szCs w:val="16"/>
    </w:rPr>
  </w:style>
  <w:style w:type="paragraph" w:styleId="affd">
    <w:name w:val="annotation text"/>
    <w:basedOn w:val="a1"/>
    <w:link w:val="affe"/>
    <w:uiPriority w:val="99"/>
    <w:semiHidden/>
    <w:unhideWhenUsed/>
    <w:rsid w:val="00986E51"/>
    <w:pPr>
      <w:spacing w:line="240" w:lineRule="auto"/>
    </w:pPr>
    <w:rPr>
      <w:sz w:val="20"/>
      <w:szCs w:val="20"/>
    </w:rPr>
  </w:style>
  <w:style w:type="character" w:customStyle="1" w:styleId="affe">
    <w:name w:val="Текст примечания Знак"/>
    <w:basedOn w:val="a2"/>
    <w:link w:val="affd"/>
    <w:uiPriority w:val="99"/>
    <w:semiHidden/>
    <w:rsid w:val="00986E51"/>
    <w:rPr>
      <w:sz w:val="20"/>
      <w:szCs w:val="20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986E51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sid w:val="00986E51"/>
    <w:rPr>
      <w:b/>
      <w:bCs/>
      <w:sz w:val="20"/>
      <w:szCs w:val="20"/>
    </w:rPr>
  </w:style>
  <w:style w:type="character" w:customStyle="1" w:styleId="citation-50">
    <w:name w:val="citation-50"/>
    <w:basedOn w:val="a2"/>
    <w:rsid w:val="002B5359"/>
  </w:style>
  <w:style w:type="character" w:customStyle="1" w:styleId="citation-49">
    <w:name w:val="citation-49"/>
    <w:basedOn w:val="a2"/>
    <w:rsid w:val="002B5359"/>
  </w:style>
  <w:style w:type="character" w:customStyle="1" w:styleId="citation-48">
    <w:name w:val="citation-48"/>
    <w:basedOn w:val="a2"/>
    <w:rsid w:val="002B5359"/>
  </w:style>
  <w:style w:type="character" w:customStyle="1" w:styleId="citation-47">
    <w:name w:val="citation-47"/>
    <w:basedOn w:val="a2"/>
    <w:rsid w:val="002B5359"/>
  </w:style>
  <w:style w:type="character" w:customStyle="1" w:styleId="citation-46">
    <w:name w:val="citation-46"/>
    <w:basedOn w:val="a2"/>
    <w:rsid w:val="002B5359"/>
  </w:style>
  <w:style w:type="character" w:customStyle="1" w:styleId="citation-126">
    <w:name w:val="citation-126"/>
    <w:basedOn w:val="a2"/>
    <w:rsid w:val="00A531D7"/>
  </w:style>
  <w:style w:type="character" w:customStyle="1" w:styleId="citation-125">
    <w:name w:val="citation-125"/>
    <w:basedOn w:val="a2"/>
    <w:rsid w:val="00A531D7"/>
  </w:style>
  <w:style w:type="character" w:customStyle="1" w:styleId="citation-124">
    <w:name w:val="citation-124"/>
    <w:basedOn w:val="a2"/>
    <w:rsid w:val="00A531D7"/>
  </w:style>
  <w:style w:type="character" w:customStyle="1" w:styleId="citation-123">
    <w:name w:val="citation-123"/>
    <w:basedOn w:val="a2"/>
    <w:rsid w:val="00A531D7"/>
  </w:style>
  <w:style w:type="character" w:customStyle="1" w:styleId="citation-122">
    <w:name w:val="citation-122"/>
    <w:basedOn w:val="a2"/>
    <w:rsid w:val="00A531D7"/>
  </w:style>
  <w:style w:type="character" w:customStyle="1" w:styleId="citation-106">
    <w:name w:val="citation-106"/>
    <w:basedOn w:val="a2"/>
    <w:rsid w:val="0042277F"/>
  </w:style>
  <w:style w:type="character" w:customStyle="1" w:styleId="citation-105">
    <w:name w:val="citation-105"/>
    <w:basedOn w:val="a2"/>
    <w:rsid w:val="0042277F"/>
  </w:style>
  <w:style w:type="character" w:customStyle="1" w:styleId="citation-104">
    <w:name w:val="citation-104"/>
    <w:basedOn w:val="a2"/>
    <w:rsid w:val="0042277F"/>
  </w:style>
  <w:style w:type="character" w:customStyle="1" w:styleId="citation-103">
    <w:name w:val="citation-103"/>
    <w:basedOn w:val="a2"/>
    <w:rsid w:val="0042277F"/>
  </w:style>
  <w:style w:type="character" w:customStyle="1" w:styleId="citation-102">
    <w:name w:val="citation-102"/>
    <w:basedOn w:val="a2"/>
    <w:rsid w:val="0042277F"/>
  </w:style>
  <w:style w:type="character" w:customStyle="1" w:styleId="citation-101">
    <w:name w:val="citation-101"/>
    <w:basedOn w:val="a2"/>
    <w:rsid w:val="0042277F"/>
  </w:style>
  <w:style w:type="character" w:customStyle="1" w:styleId="citation-100">
    <w:name w:val="citation-100"/>
    <w:basedOn w:val="a2"/>
    <w:rsid w:val="0042277F"/>
  </w:style>
  <w:style w:type="character" w:customStyle="1" w:styleId="citation-99">
    <w:name w:val="citation-99"/>
    <w:basedOn w:val="a2"/>
    <w:rsid w:val="0042277F"/>
  </w:style>
  <w:style w:type="character" w:customStyle="1" w:styleId="citation-98">
    <w:name w:val="citation-98"/>
    <w:basedOn w:val="a2"/>
    <w:rsid w:val="0042277F"/>
  </w:style>
  <w:style w:type="character" w:customStyle="1" w:styleId="citation-97">
    <w:name w:val="citation-97"/>
    <w:basedOn w:val="a2"/>
    <w:rsid w:val="0042277F"/>
  </w:style>
  <w:style w:type="character" w:customStyle="1" w:styleId="citation-96">
    <w:name w:val="citation-96"/>
    <w:basedOn w:val="a2"/>
    <w:rsid w:val="0042277F"/>
  </w:style>
  <w:style w:type="character" w:customStyle="1" w:styleId="citation-95">
    <w:name w:val="citation-95"/>
    <w:basedOn w:val="a2"/>
    <w:rsid w:val="0042277F"/>
  </w:style>
  <w:style w:type="character" w:customStyle="1" w:styleId="citation-94">
    <w:name w:val="citation-94"/>
    <w:basedOn w:val="a2"/>
    <w:rsid w:val="0042277F"/>
  </w:style>
  <w:style w:type="character" w:customStyle="1" w:styleId="citation-93">
    <w:name w:val="citation-93"/>
    <w:basedOn w:val="a2"/>
    <w:rsid w:val="0042277F"/>
  </w:style>
  <w:style w:type="character" w:customStyle="1" w:styleId="citation-92">
    <w:name w:val="citation-92"/>
    <w:basedOn w:val="a2"/>
    <w:rsid w:val="0042277F"/>
  </w:style>
  <w:style w:type="character" w:customStyle="1" w:styleId="citation-91">
    <w:name w:val="citation-91"/>
    <w:basedOn w:val="a2"/>
    <w:rsid w:val="004227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4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5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Normal (Web)"/>
    <w:basedOn w:val="a1"/>
    <w:uiPriority w:val="99"/>
    <w:unhideWhenUsed/>
    <w:rsid w:val="00567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DefinitionLevel1">
    <w:name w:val="Definition Level 1"/>
    <w:basedOn w:val="a1"/>
    <w:next w:val="Definition"/>
    <w:uiPriority w:val="4"/>
    <w:qFormat/>
    <w:rsid w:val="00567563"/>
    <w:pPr>
      <w:numPr>
        <w:ilvl w:val="1"/>
        <w:numId w:val="7"/>
      </w:num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</w:pPr>
    <w:rPr>
      <w:rFonts w:ascii="Arial" w:eastAsia="Batang" w:hAnsi="Arial" w:cs="Times New Roman"/>
      <w:sz w:val="20"/>
      <w:szCs w:val="20"/>
      <w:lang w:val="en-GB" w:eastAsia="en-GB"/>
    </w:rPr>
  </w:style>
  <w:style w:type="paragraph" w:customStyle="1" w:styleId="DefinitionLevel2">
    <w:name w:val="Definition Level 2"/>
    <w:basedOn w:val="DefinitionLevel1"/>
    <w:next w:val="Definition"/>
    <w:uiPriority w:val="4"/>
    <w:qFormat/>
    <w:rsid w:val="00567563"/>
    <w:pPr>
      <w:numPr>
        <w:ilvl w:val="2"/>
      </w:numPr>
      <w:ind w:left="2268" w:hanging="709"/>
    </w:pPr>
  </w:style>
  <w:style w:type="paragraph" w:customStyle="1" w:styleId="Definition">
    <w:name w:val="Definition"/>
    <w:basedOn w:val="a1"/>
    <w:uiPriority w:val="4"/>
    <w:qFormat/>
    <w:rsid w:val="00567563"/>
    <w:pPr>
      <w:numPr>
        <w:numId w:val="7"/>
      </w:num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</w:pPr>
    <w:rPr>
      <w:rFonts w:ascii="Arial" w:eastAsia="Batang" w:hAnsi="Arial" w:cs="Times New Roman"/>
      <w:sz w:val="20"/>
      <w:szCs w:val="20"/>
      <w:lang w:val="en-GB" w:eastAsia="en-GB"/>
    </w:rPr>
  </w:style>
  <w:style w:type="character" w:styleId="aff9">
    <w:name w:val="Hyperlink"/>
    <w:basedOn w:val="a2"/>
    <w:uiPriority w:val="99"/>
    <w:unhideWhenUsed/>
    <w:rsid w:val="0004034B"/>
    <w:rPr>
      <w:color w:val="0000FF"/>
      <w:u w:val="single"/>
    </w:rPr>
  </w:style>
  <w:style w:type="character" w:customStyle="1" w:styleId="currentdocdiv">
    <w:name w:val="currentdocdiv"/>
    <w:basedOn w:val="a2"/>
    <w:rsid w:val="00C11F46"/>
  </w:style>
  <w:style w:type="character" w:customStyle="1" w:styleId="mord">
    <w:name w:val="mord"/>
    <w:basedOn w:val="a2"/>
    <w:rsid w:val="004573FC"/>
  </w:style>
  <w:style w:type="character" w:customStyle="1" w:styleId="button-container">
    <w:name w:val="button-container"/>
    <w:basedOn w:val="a2"/>
    <w:rsid w:val="004573FC"/>
  </w:style>
  <w:style w:type="character" w:customStyle="1" w:styleId="mspace">
    <w:name w:val="mspace"/>
    <w:basedOn w:val="a2"/>
    <w:rsid w:val="004573FC"/>
  </w:style>
  <w:style w:type="character" w:customStyle="1" w:styleId="mrel">
    <w:name w:val="mrel"/>
    <w:basedOn w:val="a2"/>
    <w:rsid w:val="004573FC"/>
  </w:style>
  <w:style w:type="character" w:customStyle="1" w:styleId="mbin">
    <w:name w:val="mbin"/>
    <w:basedOn w:val="a2"/>
    <w:rsid w:val="004573FC"/>
  </w:style>
  <w:style w:type="character" w:customStyle="1" w:styleId="mopen">
    <w:name w:val="mopen"/>
    <w:basedOn w:val="a2"/>
    <w:rsid w:val="004573FC"/>
  </w:style>
  <w:style w:type="character" w:customStyle="1" w:styleId="vlist-s">
    <w:name w:val="vlist-s"/>
    <w:basedOn w:val="a2"/>
    <w:rsid w:val="004573FC"/>
  </w:style>
  <w:style w:type="character" w:customStyle="1" w:styleId="mclose">
    <w:name w:val="mclose"/>
    <w:basedOn w:val="a2"/>
    <w:rsid w:val="004573FC"/>
  </w:style>
  <w:style w:type="paragraph" w:styleId="affa">
    <w:name w:val="Balloon Text"/>
    <w:basedOn w:val="a1"/>
    <w:link w:val="affb"/>
    <w:uiPriority w:val="99"/>
    <w:semiHidden/>
    <w:unhideWhenUsed/>
    <w:rsid w:val="00920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b">
    <w:name w:val="Текст выноски Знак"/>
    <w:basedOn w:val="a2"/>
    <w:link w:val="affa"/>
    <w:uiPriority w:val="99"/>
    <w:semiHidden/>
    <w:rsid w:val="00920143"/>
    <w:rPr>
      <w:rFonts w:ascii="Segoe UI" w:hAnsi="Segoe UI" w:cs="Segoe UI"/>
      <w:sz w:val="18"/>
      <w:szCs w:val="18"/>
    </w:rPr>
  </w:style>
  <w:style w:type="character" w:styleId="affc">
    <w:name w:val="annotation reference"/>
    <w:basedOn w:val="a2"/>
    <w:uiPriority w:val="99"/>
    <w:semiHidden/>
    <w:unhideWhenUsed/>
    <w:rsid w:val="00986E51"/>
    <w:rPr>
      <w:sz w:val="16"/>
      <w:szCs w:val="16"/>
    </w:rPr>
  </w:style>
  <w:style w:type="paragraph" w:styleId="affd">
    <w:name w:val="annotation text"/>
    <w:basedOn w:val="a1"/>
    <w:link w:val="affe"/>
    <w:uiPriority w:val="99"/>
    <w:semiHidden/>
    <w:unhideWhenUsed/>
    <w:rsid w:val="00986E51"/>
    <w:pPr>
      <w:spacing w:line="240" w:lineRule="auto"/>
    </w:pPr>
    <w:rPr>
      <w:sz w:val="20"/>
      <w:szCs w:val="20"/>
    </w:rPr>
  </w:style>
  <w:style w:type="character" w:customStyle="1" w:styleId="affe">
    <w:name w:val="Текст примечания Знак"/>
    <w:basedOn w:val="a2"/>
    <w:link w:val="affd"/>
    <w:uiPriority w:val="99"/>
    <w:semiHidden/>
    <w:rsid w:val="00986E51"/>
    <w:rPr>
      <w:sz w:val="20"/>
      <w:szCs w:val="20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986E51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sid w:val="00986E51"/>
    <w:rPr>
      <w:b/>
      <w:bCs/>
      <w:sz w:val="20"/>
      <w:szCs w:val="20"/>
    </w:rPr>
  </w:style>
  <w:style w:type="character" w:customStyle="1" w:styleId="citation-50">
    <w:name w:val="citation-50"/>
    <w:basedOn w:val="a2"/>
    <w:rsid w:val="002B5359"/>
  </w:style>
  <w:style w:type="character" w:customStyle="1" w:styleId="citation-49">
    <w:name w:val="citation-49"/>
    <w:basedOn w:val="a2"/>
    <w:rsid w:val="002B5359"/>
  </w:style>
  <w:style w:type="character" w:customStyle="1" w:styleId="citation-48">
    <w:name w:val="citation-48"/>
    <w:basedOn w:val="a2"/>
    <w:rsid w:val="002B5359"/>
  </w:style>
  <w:style w:type="character" w:customStyle="1" w:styleId="citation-47">
    <w:name w:val="citation-47"/>
    <w:basedOn w:val="a2"/>
    <w:rsid w:val="002B5359"/>
  </w:style>
  <w:style w:type="character" w:customStyle="1" w:styleId="citation-46">
    <w:name w:val="citation-46"/>
    <w:basedOn w:val="a2"/>
    <w:rsid w:val="002B5359"/>
  </w:style>
  <w:style w:type="character" w:customStyle="1" w:styleId="citation-126">
    <w:name w:val="citation-126"/>
    <w:basedOn w:val="a2"/>
    <w:rsid w:val="00A531D7"/>
  </w:style>
  <w:style w:type="character" w:customStyle="1" w:styleId="citation-125">
    <w:name w:val="citation-125"/>
    <w:basedOn w:val="a2"/>
    <w:rsid w:val="00A531D7"/>
  </w:style>
  <w:style w:type="character" w:customStyle="1" w:styleId="citation-124">
    <w:name w:val="citation-124"/>
    <w:basedOn w:val="a2"/>
    <w:rsid w:val="00A531D7"/>
  </w:style>
  <w:style w:type="character" w:customStyle="1" w:styleId="citation-123">
    <w:name w:val="citation-123"/>
    <w:basedOn w:val="a2"/>
    <w:rsid w:val="00A531D7"/>
  </w:style>
  <w:style w:type="character" w:customStyle="1" w:styleId="citation-122">
    <w:name w:val="citation-122"/>
    <w:basedOn w:val="a2"/>
    <w:rsid w:val="00A531D7"/>
  </w:style>
  <w:style w:type="character" w:customStyle="1" w:styleId="citation-106">
    <w:name w:val="citation-106"/>
    <w:basedOn w:val="a2"/>
    <w:rsid w:val="0042277F"/>
  </w:style>
  <w:style w:type="character" w:customStyle="1" w:styleId="citation-105">
    <w:name w:val="citation-105"/>
    <w:basedOn w:val="a2"/>
    <w:rsid w:val="0042277F"/>
  </w:style>
  <w:style w:type="character" w:customStyle="1" w:styleId="citation-104">
    <w:name w:val="citation-104"/>
    <w:basedOn w:val="a2"/>
    <w:rsid w:val="0042277F"/>
  </w:style>
  <w:style w:type="character" w:customStyle="1" w:styleId="citation-103">
    <w:name w:val="citation-103"/>
    <w:basedOn w:val="a2"/>
    <w:rsid w:val="0042277F"/>
  </w:style>
  <w:style w:type="character" w:customStyle="1" w:styleId="citation-102">
    <w:name w:val="citation-102"/>
    <w:basedOn w:val="a2"/>
    <w:rsid w:val="0042277F"/>
  </w:style>
  <w:style w:type="character" w:customStyle="1" w:styleId="citation-101">
    <w:name w:val="citation-101"/>
    <w:basedOn w:val="a2"/>
    <w:rsid w:val="0042277F"/>
  </w:style>
  <w:style w:type="character" w:customStyle="1" w:styleId="citation-100">
    <w:name w:val="citation-100"/>
    <w:basedOn w:val="a2"/>
    <w:rsid w:val="0042277F"/>
  </w:style>
  <w:style w:type="character" w:customStyle="1" w:styleId="citation-99">
    <w:name w:val="citation-99"/>
    <w:basedOn w:val="a2"/>
    <w:rsid w:val="0042277F"/>
  </w:style>
  <w:style w:type="character" w:customStyle="1" w:styleId="citation-98">
    <w:name w:val="citation-98"/>
    <w:basedOn w:val="a2"/>
    <w:rsid w:val="0042277F"/>
  </w:style>
  <w:style w:type="character" w:customStyle="1" w:styleId="citation-97">
    <w:name w:val="citation-97"/>
    <w:basedOn w:val="a2"/>
    <w:rsid w:val="0042277F"/>
  </w:style>
  <w:style w:type="character" w:customStyle="1" w:styleId="citation-96">
    <w:name w:val="citation-96"/>
    <w:basedOn w:val="a2"/>
    <w:rsid w:val="0042277F"/>
  </w:style>
  <w:style w:type="character" w:customStyle="1" w:styleId="citation-95">
    <w:name w:val="citation-95"/>
    <w:basedOn w:val="a2"/>
    <w:rsid w:val="0042277F"/>
  </w:style>
  <w:style w:type="character" w:customStyle="1" w:styleId="citation-94">
    <w:name w:val="citation-94"/>
    <w:basedOn w:val="a2"/>
    <w:rsid w:val="0042277F"/>
  </w:style>
  <w:style w:type="character" w:customStyle="1" w:styleId="citation-93">
    <w:name w:val="citation-93"/>
    <w:basedOn w:val="a2"/>
    <w:rsid w:val="0042277F"/>
  </w:style>
  <w:style w:type="character" w:customStyle="1" w:styleId="citation-92">
    <w:name w:val="citation-92"/>
    <w:basedOn w:val="a2"/>
    <w:rsid w:val="0042277F"/>
  </w:style>
  <w:style w:type="character" w:customStyle="1" w:styleId="citation-91">
    <w:name w:val="citation-91"/>
    <w:basedOn w:val="a2"/>
    <w:rsid w:val="00422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9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328AEF1-9DBD-4AC3-899B-1055FBF14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270</Words>
  <Characters>1541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Нурланова Жулдыз Амантаевна</cp:lastModifiedBy>
  <cp:revision>2</cp:revision>
  <cp:lastPrinted>2025-10-15T05:41:00Z</cp:lastPrinted>
  <dcterms:created xsi:type="dcterms:W3CDTF">2026-01-20T12:09:00Z</dcterms:created>
  <dcterms:modified xsi:type="dcterms:W3CDTF">2026-01-20T12:09:00Z</dcterms:modified>
</cp:coreProperties>
</file>